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8"/>
          <w:szCs w:val="28"/>
          <w:rtl w:val="0"/>
        </w:rPr>
        <w:br w:type="textWrapping"/>
        <w:t xml:space="preserve">ANEXO VII</w:t>
        <w:br w:type="textWrapping"/>
        <w:t xml:space="preserve">DECLARAÇÃO DE RESPONSABILIDADE PELO ENQUADRAMENTO SINDICAL</w:t>
        <w:br w:type="textWrapping"/>
      </w:r>
      <w:r w:rsidDel="00000000" w:rsidR="00000000" w:rsidRPr="00000000">
        <w:rPr>
          <w:rtl w:val="0"/>
        </w:rPr>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Pregão Eletrônico nº ______/2026</w:t>
        <w:br w:type="textWrapping"/>
        <w:br w:type="textWrapping"/>
        <w:t xml:space="preserve">A empresa _______________________________________________, inscrita no CNPJ nº ____________________________, regularmente filiada ao sindicato_____________________ por intermédio de seu representante legal o(a) Sr.(a) _______________________________________________, ____________________________, DECLARA, para os devidos fins e sob as penas da lei, que é a única responsável pelo seu enquadramento sindical, bem como pela correta aplicação das normas coletivas de trabalho aplicáveis aos seus empregados que executarão os serviços objeto do Pregão Eletrônico em epígrafe.</w:t>
        <w:br w:type="textWrapping"/>
        <w:t xml:space="preserve">DECLARA, ainda, que observou e aplicou corretamente, na elaboração de sua proposta comercial e planilha de custos e formação de preços, todas as disposições constantes da Convenção Coletiva de Trabalho, Acordo Coletivo de Trabalho ou Dissídio Coletivo da categoria profissional correspondente, assumindo integral responsabilidade por quaisquer ônus decorrentes de eventual enquadramento sindical incorreto.</w:t>
        <w:br w:type="textWrapping"/>
        <w:t xml:space="preserve">Por fim, DECLARA que se responsabiliza integralmente por quaisquer divergências relativas ao enquadramento sindical, isentando o Instituto Federal de Educação, Ciência e Tecnologia de São Paulo – Campus Cidade Tiradentes de qualquer responsabilidade decorrente de tais fatos.</w:t>
        <w:br w:type="textWrapping"/>
        <w:br w:type="textWrapping"/>
        <w:t xml:space="preserve">Por ser expressão da verdade, firma a presente declaração.</w:t>
      </w:r>
    </w:p>
    <w:p w:rsidR="00000000" w:rsidDel="00000000" w:rsidP="00000000" w:rsidRDefault="00000000" w:rsidRPr="00000000" w14:paraId="00000003">
      <w:pPr>
        <w:jc w:val="center"/>
        <w:rPr/>
      </w:pPr>
      <w:r w:rsidDel="00000000" w:rsidR="00000000" w:rsidRPr="00000000">
        <w:rPr>
          <w:rtl w:val="0"/>
        </w:rPr>
        <w:br w:type="textWrapping"/>
        <w:t xml:space="preserve">Local e data: _______________________________________________</w:t>
        <w:br w:type="textWrapping"/>
        <w:br w:type="textWrapping"/>
        <w:t xml:space="preserve">_______________________________________________</w:t>
        <w:br w:type="textWrapping"/>
        <w:t xml:space="preserve">Nome do representante legal - Cargo Empresa</w:t>
        <w:br w:type="textWrapping"/>
      </w:r>
    </w:p>
    <w:sectPr>
      <w:headerReference r:id="rId7" w:type="default"/>
      <w:pgSz w:h="15840" w:w="12240" w:orient="portrait"/>
      <w:pgMar w:bottom="1417" w:top="1417"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2400300</wp:posOffset>
          </wp:positionH>
          <wp:positionV relativeFrom="paragraph">
            <wp:posOffset>19051</wp:posOffset>
          </wp:positionV>
          <wp:extent cx="1173841" cy="1357313"/>
          <wp:effectExtent b="0" l="0" r="0" t="0"/>
          <wp:wrapTopAndBottom distB="114300" distT="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73841" cy="1357313"/>
                  </a:xfrm>
                  <a:prstGeom prst="rect"/>
                  <a:ln/>
                </pic:spPr>
              </pic:pic>
            </a:graphicData>
          </a:graphic>
        </wp:anchor>
      </w:drawing>
    </w:r>
  </w:p>
  <w:p w:rsidR="00000000" w:rsidDel="00000000" w:rsidP="00000000" w:rsidRDefault="00000000" w:rsidRPr="00000000" w14:paraId="00000005">
    <w:pPr>
      <w:jc w:val="center"/>
      <w:rPr/>
    </w:pPr>
    <w:r w:rsidDel="00000000" w:rsidR="00000000" w:rsidRPr="00000000">
      <w:rPr>
        <w:b w:val="1"/>
        <w:bCs w:val="1"/>
        <w:sz w:val="22"/>
        <w:szCs w:val="22"/>
        <w:rtl w:val="0"/>
      </w:rPr>
      <w:t xml:space="preserve">INSTITUTO FEDERAL DE EDUCAÇÃO, CIÊNCIA E TECNOLOGIA DE SÃO PAULO</w:t>
      <w:br w:type="textWrapping"/>
      <w:t xml:space="preserve">Campus </w:t>
    </w:r>
    <w:r w:rsidDel="00000000" w:rsidR="00000000" w:rsidRPr="00000000">
      <w:rPr>
        <w:b w:val="1"/>
        <w:bCs w:val="1"/>
        <w:rtl w:val="0"/>
      </w:rPr>
      <w:t xml:space="preserve">Cidade Tiradentes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er">
    <w:name w:val="header"/>
    <w:basedOn w:val="Normal"/>
    <w:link w:val="HeaderChar"/>
    <w:uiPriority w:val="99"/>
    <w:unhideWhenUsed w:val="1"/>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val="1"/>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Heading7">
    <w:name w:val="heading 7"/>
    <w:basedOn w:val="Normal"/>
    <w:next w:val="Normal"/>
    <w:link w:val="Heading7Char"/>
    <w:uiPriority w:val="9"/>
    <w:semiHidden w:val="1"/>
    <w:unhideWhenUsed w:val="1"/>
    <w:qFormat w:val="1"/>
    <w:rsid w:val="00FC693F"/>
    <w:pPr>
      <w:keepNext w:val="1"/>
      <w:keepLines w:val="1"/>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FC693F"/>
    <w:pPr>
      <w:keepNext w:val="1"/>
      <w:keepLines w:val="1"/>
      <w:spacing w:after="0" w:before="200"/>
      <w:outlineLvl w:val="7"/>
    </w:pPr>
    <w:rPr>
      <w:rFonts w:asciiTheme="majorHAnsi" w:cstheme="majorBidi" w:eastAsiaTheme="majorEastAsia" w:hAnsiTheme="majorHAnsi"/>
      <w:color w:val="4f81bd" w:themeColor="accent1"/>
      <w:sz w:val="20"/>
      <w:szCs w:val="20"/>
    </w:rPr>
  </w:style>
  <w:style w:type="paragraph" w:styleId="Heading9">
    <w:name w:val="heading 9"/>
    <w:basedOn w:val="Normal"/>
    <w:next w:val="Normal"/>
    <w:link w:val="Heading9Char"/>
    <w:uiPriority w:val="9"/>
    <w:semiHidden w:val="1"/>
    <w:unhideWhenUsed w:val="1"/>
    <w:qFormat w:val="1"/>
    <w:rsid w:val="00FC693F"/>
    <w:pPr>
      <w:keepNext w:val="1"/>
      <w:keepLines w:val="1"/>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sid w:val="00FC693F"/>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cstheme="majorBidi" w:eastAsiaTheme="majorEastAsia" w:hAnsiTheme="majorHAnsi"/>
      <w:b w:val="1"/>
      <w:bCs w:val="1"/>
      <w:color w:val="4f81bd" w:themeColor="accent1"/>
    </w:rPr>
  </w:style>
  <w:style w:type="character" w:styleId="TitleChar" w:customStyle="1">
    <w:name w:val="Title Char"/>
    <w:basedOn w:val="DefaultParagraphFont"/>
    <w:link w:val="Title"/>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SubtitleChar" w:customStyle="1">
    <w:name w:val="Subtitle Char"/>
    <w:basedOn w:val="DefaultParagraphFont"/>
    <w:link w:val="Subtitle"/>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Paragraph">
    <w:name w:val="List Paragraph"/>
    <w:basedOn w:val="Normal"/>
    <w:uiPriority w:val="34"/>
    <w:qFormat w:val="1"/>
    <w:rsid w:val="00FC693F"/>
    <w:pPr>
      <w:ind w:left="720"/>
      <w:contextualSpacing w:val="1"/>
    </w:pPr>
  </w:style>
  <w:style w:type="paragraph" w:styleId="BodyText">
    <w:name w:val="Body Text"/>
    <w:basedOn w:val="Normal"/>
    <w:link w:val="BodyTextChar"/>
    <w:uiPriority w:val="99"/>
    <w:unhideWhenUsed w:val="1"/>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val="1"/>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val="1"/>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val="1"/>
    <w:rsid w:val="00AA1D8D"/>
    <w:pPr>
      <w:ind w:left="360" w:hanging="360"/>
      <w:contextualSpacing w:val="1"/>
    </w:pPr>
  </w:style>
  <w:style w:type="paragraph" w:styleId="List2">
    <w:name w:val="List 2"/>
    <w:basedOn w:val="Normal"/>
    <w:uiPriority w:val="99"/>
    <w:unhideWhenUsed w:val="1"/>
    <w:rsid w:val="00326F90"/>
    <w:pPr>
      <w:ind w:left="720" w:hanging="360"/>
      <w:contextualSpacing w:val="1"/>
    </w:pPr>
  </w:style>
  <w:style w:type="paragraph" w:styleId="List3">
    <w:name w:val="List 3"/>
    <w:basedOn w:val="Normal"/>
    <w:uiPriority w:val="99"/>
    <w:unhideWhenUsed w:val="1"/>
    <w:rsid w:val="00326F90"/>
    <w:pPr>
      <w:ind w:left="1080" w:hanging="360"/>
      <w:contextualSpacing w:val="1"/>
    </w:pPr>
  </w:style>
  <w:style w:type="paragraph" w:styleId="ListBullet">
    <w:name w:val="List Bullet"/>
    <w:basedOn w:val="Normal"/>
    <w:uiPriority w:val="99"/>
    <w:unhideWhenUsed w:val="1"/>
    <w:rsid w:val="00326F90"/>
    <w:pPr>
      <w:numPr>
        <w:numId w:val="1"/>
      </w:numPr>
      <w:contextualSpacing w:val="1"/>
    </w:pPr>
  </w:style>
  <w:style w:type="paragraph" w:styleId="ListBullet2">
    <w:name w:val="List Bullet 2"/>
    <w:basedOn w:val="Normal"/>
    <w:uiPriority w:val="99"/>
    <w:unhideWhenUsed w:val="1"/>
    <w:rsid w:val="00326F90"/>
    <w:pPr>
      <w:numPr>
        <w:numId w:val="2"/>
      </w:numPr>
      <w:contextualSpacing w:val="1"/>
    </w:pPr>
  </w:style>
  <w:style w:type="paragraph" w:styleId="ListBullet3">
    <w:name w:val="List Bullet 3"/>
    <w:basedOn w:val="Normal"/>
    <w:uiPriority w:val="99"/>
    <w:unhideWhenUsed w:val="1"/>
    <w:rsid w:val="00326F90"/>
    <w:pPr>
      <w:numPr>
        <w:numId w:val="3"/>
      </w:numPr>
      <w:contextualSpacing w:val="1"/>
    </w:pPr>
  </w:style>
  <w:style w:type="paragraph" w:styleId="ListNumber">
    <w:name w:val="List Number"/>
    <w:basedOn w:val="Normal"/>
    <w:uiPriority w:val="99"/>
    <w:unhideWhenUsed w:val="1"/>
    <w:rsid w:val="00326F90"/>
    <w:pPr>
      <w:numPr>
        <w:numId w:val="5"/>
      </w:numPr>
      <w:contextualSpacing w:val="1"/>
    </w:pPr>
  </w:style>
  <w:style w:type="paragraph" w:styleId="ListNumber2">
    <w:name w:val="List Number 2"/>
    <w:basedOn w:val="Normal"/>
    <w:uiPriority w:val="99"/>
    <w:unhideWhenUsed w:val="1"/>
    <w:rsid w:val="0029639D"/>
    <w:pPr>
      <w:numPr>
        <w:numId w:val="6"/>
      </w:numPr>
      <w:contextualSpacing w:val="1"/>
    </w:pPr>
  </w:style>
  <w:style w:type="paragraph" w:styleId="ListNumber3">
    <w:name w:val="List Number 3"/>
    <w:basedOn w:val="Normal"/>
    <w:uiPriority w:val="99"/>
    <w:unhideWhenUsed w:val="1"/>
    <w:rsid w:val="0029639D"/>
    <w:pPr>
      <w:numPr>
        <w:numId w:val="7"/>
      </w:numPr>
      <w:contextualSpacing w:val="1"/>
    </w:pPr>
  </w:style>
  <w:style w:type="paragraph" w:styleId="ListContinue">
    <w:name w:val="List Continue"/>
    <w:basedOn w:val="Normal"/>
    <w:uiPriority w:val="99"/>
    <w:unhideWhenUsed w:val="1"/>
    <w:rsid w:val="0029639D"/>
    <w:pPr>
      <w:spacing w:after="120"/>
      <w:ind w:left="360"/>
      <w:contextualSpacing w:val="1"/>
    </w:pPr>
  </w:style>
  <w:style w:type="paragraph" w:styleId="ListContinue2">
    <w:name w:val="List Continue 2"/>
    <w:basedOn w:val="Normal"/>
    <w:uiPriority w:val="99"/>
    <w:unhideWhenUsed w:val="1"/>
    <w:rsid w:val="0029639D"/>
    <w:pPr>
      <w:spacing w:after="120"/>
      <w:ind w:left="720"/>
      <w:contextualSpacing w:val="1"/>
    </w:pPr>
  </w:style>
  <w:style w:type="paragraph" w:styleId="ListContinue3">
    <w:name w:val="List Continue 3"/>
    <w:basedOn w:val="Normal"/>
    <w:uiPriority w:val="99"/>
    <w:unhideWhenUsed w:val="1"/>
    <w:rsid w:val="0029639D"/>
    <w:pPr>
      <w:spacing w:after="120"/>
      <w:ind w:left="1080"/>
      <w:contextualSpacing w:val="1"/>
    </w:pPr>
  </w:style>
  <w:style w:type="paragraph" w:styleId="MacroText">
    <w:name w:val="macro"/>
    <w:link w:val="MacroText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val="1"/>
    <w:rsid w:val="00FC693F"/>
    <w:rPr>
      <w:i w:val="1"/>
      <w:iCs w:val="1"/>
      <w:color w:val="000000" w:themeColor="text1"/>
    </w:rPr>
  </w:style>
  <w:style w:type="character" w:styleId="QuoteChar" w:customStyle="1">
    <w:name w:val="Quote Char"/>
    <w:basedOn w:val="DefaultParagraphFont"/>
    <w:link w:val="Quote"/>
    <w:uiPriority w:val="29"/>
    <w:rsid w:val="00FC693F"/>
    <w:rPr>
      <w:i w:val="1"/>
      <w:iCs w:val="1"/>
      <w:color w:val="000000" w:themeColor="text1"/>
    </w:rPr>
  </w:style>
  <w:style w:type="character" w:styleId="Heading4Char" w:customStyle="1">
    <w:name w:val="Heading 4 Char"/>
    <w:basedOn w:val="DefaultParagraphFont"/>
    <w:link w:val="Heading4"/>
    <w:uiPriority w:val="9"/>
    <w:semiHidden w:val="1"/>
    <w:rsid w:val="00FC693F"/>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sid w:val="00FC693F"/>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sid w:val="00FC693F"/>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sid w:val="00FC693F"/>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sid w:val="00FC693F"/>
    <w:rPr>
      <w:rFonts w:asciiTheme="majorHAnsi" w:cstheme="majorBidi" w:eastAsiaTheme="majorEastAsia" w:hAnsiTheme="majorHAnsi"/>
      <w:color w:val="4f81bd" w:themeColor="accent1"/>
      <w:sz w:val="20"/>
      <w:szCs w:val="20"/>
    </w:rPr>
  </w:style>
  <w:style w:type="character" w:styleId="Heading9Char" w:customStyle="1">
    <w:name w:val="Heading 9 Char"/>
    <w:basedOn w:val="DefaultParagraphFont"/>
    <w:link w:val="Heading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Caption">
    <w:name w:val="caption"/>
    <w:basedOn w:val="Normal"/>
    <w:next w:val="Normal"/>
    <w:uiPriority w:val="35"/>
    <w:semiHidden w:val="1"/>
    <w:unhideWhenUsed w:val="1"/>
    <w:qFormat w:val="1"/>
    <w:rsid w:val="00FC693F"/>
    <w:pPr>
      <w:spacing w:line="240" w:lineRule="auto"/>
    </w:pPr>
    <w:rPr>
      <w:b w:val="1"/>
      <w:bCs w:val="1"/>
      <w:color w:val="4f81bd" w:themeColor="accent1"/>
      <w:sz w:val="18"/>
      <w:szCs w:val="18"/>
    </w:rPr>
  </w:style>
  <w:style w:type="character" w:styleId="Strong">
    <w:name w:val="Strong"/>
    <w:basedOn w:val="DefaultParagraphFont"/>
    <w:uiPriority w:val="22"/>
    <w:qFormat w:val="1"/>
    <w:rsid w:val="00FC693F"/>
    <w:rPr>
      <w:b w:val="1"/>
      <w:bCs w:val="1"/>
    </w:rPr>
  </w:style>
  <w:style w:type="character" w:styleId="Emphasis">
    <w:name w:val="Emphasis"/>
    <w:basedOn w:val="DefaultParagraphFont"/>
    <w:uiPriority w:val="20"/>
    <w:qFormat w:val="1"/>
    <w:rsid w:val="00FC693F"/>
    <w:rPr>
      <w:i w:val="1"/>
      <w:iCs w:val="1"/>
    </w:rPr>
  </w:style>
  <w:style w:type="paragraph" w:styleId="IntenseQuote">
    <w:name w:val="Intense Quote"/>
    <w:basedOn w:val="Normal"/>
    <w:next w:val="Normal"/>
    <w:link w:val="IntenseQuote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IntenseQuoteChar" w:customStyle="1">
    <w:name w:val="Intense Quote Char"/>
    <w:basedOn w:val="DefaultParagraphFont"/>
    <w:link w:val="IntenseQuote"/>
    <w:uiPriority w:val="30"/>
    <w:rsid w:val="00FC693F"/>
    <w:rPr>
      <w:b w:val="1"/>
      <w:bCs w:val="1"/>
      <w:i w:val="1"/>
      <w:iCs w:val="1"/>
      <w:color w:val="4f81bd" w:themeColor="accent1"/>
    </w:rPr>
  </w:style>
  <w:style w:type="character" w:styleId="SubtleEmphasis">
    <w:name w:val="Subtle Emphasis"/>
    <w:basedOn w:val="DefaultParagraphFont"/>
    <w:uiPriority w:val="19"/>
    <w:qFormat w:val="1"/>
    <w:rsid w:val="00FC693F"/>
    <w:rPr>
      <w:i w:val="1"/>
      <w:iCs w:val="1"/>
      <w:color w:val="808080" w:themeColor="text1" w:themeTint="00007F"/>
    </w:rPr>
  </w:style>
  <w:style w:type="character" w:styleId="IntenseEmphasis">
    <w:name w:val="Intense Emphasis"/>
    <w:basedOn w:val="DefaultParagraphFont"/>
    <w:uiPriority w:val="21"/>
    <w:qFormat w:val="1"/>
    <w:rsid w:val="00FC693F"/>
    <w:rPr>
      <w:b w:val="1"/>
      <w:bCs w:val="1"/>
      <w:i w:val="1"/>
      <w:iCs w:val="1"/>
      <w:color w:val="4f81bd" w:themeColor="accent1"/>
    </w:rPr>
  </w:style>
  <w:style w:type="character" w:styleId="SubtleReference">
    <w:name w:val="Subtle Reference"/>
    <w:basedOn w:val="DefaultParagraphFont"/>
    <w:uiPriority w:val="31"/>
    <w:qFormat w:val="1"/>
    <w:rsid w:val="00FC693F"/>
    <w:rPr>
      <w:smallCaps w:val="1"/>
      <w:color w:val="c0504d" w:themeColor="accent2"/>
      <w:u w:val="single"/>
    </w:rPr>
  </w:style>
  <w:style w:type="character" w:styleId="IntenseReference">
    <w:name w:val="Intense Reference"/>
    <w:basedOn w:val="DefaultParagraphFont"/>
    <w:uiPriority w:val="32"/>
    <w:qFormat w:val="1"/>
    <w:rsid w:val="00FC693F"/>
    <w:rPr>
      <w:b w:val="1"/>
      <w:bCs w:val="1"/>
      <w:smallCaps w:val="1"/>
      <w:color w:val="c0504d" w:themeColor="accent2"/>
      <w:spacing w:val="5"/>
      <w:u w:val="single"/>
    </w:rPr>
  </w:style>
  <w:style w:type="character" w:styleId="BookTitle">
    <w:name w:val="Book Title"/>
    <w:basedOn w:val="DefaultParagraphFont"/>
    <w:uiPriority w:val="33"/>
    <w:qFormat w:val="1"/>
    <w:rsid w:val="00FC693F"/>
    <w:rPr>
      <w:b w:val="1"/>
      <w:bCs w:val="1"/>
      <w:smallCaps w:val="1"/>
      <w:spacing w:val="5"/>
    </w:rPr>
  </w:style>
  <w:style w:type="paragraph" w:styleId="TOCHeading">
    <w:name w:val="TOC Heading"/>
    <w:basedOn w:val="Heading1"/>
    <w:next w:val="Normal"/>
    <w:uiPriority w:val="39"/>
    <w:semiHidden w:val="1"/>
    <w:unhideWhenUsed w:val="1"/>
    <w:qFormat w:val="1"/>
    <w:rsid w:val="00FC693F"/>
    <w:pPr>
      <w:outlineLvl w:val="9"/>
    </w:pPr>
  </w:style>
  <w:style w:type="table" w:styleId="TableGrid">
    <w:name w:val="Table Grid"/>
    <w:basedOn w:val="TableNormal"/>
    <w:uiPriority w:val="59"/>
    <w:rsid w:val="00FC693F"/>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LightShading">
    <w:name w:val="Light Shading"/>
    <w:basedOn w:val="TableNormal"/>
    <w:uiPriority w:val="60"/>
    <w:rsid w:val="00FC693F"/>
    <w:pPr>
      <w:spacing w:after="0" w:line="240" w:lineRule="auto"/>
    </w:pPr>
    <w:rPr>
      <w:color w:val="000000" w:themeColor="text1" w:themeShade="0000BF"/>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FC693F"/>
    <w:pPr>
      <w:spacing w:after="0" w:line="240" w:lineRule="auto"/>
    </w:pPr>
    <w:rPr>
      <w:color w:val="365f91" w:themeColor="accent1" w:themeShade="0000BF"/>
    </w:rPr>
    <w:tblPr>
      <w:tblStyleRowBandSize w:val="1"/>
      <w:tblStyleColBandSize w:val="1"/>
      <w:tblInd w:w="0.0" w:type="dxa"/>
      <w:tblBorders>
        <w:top w:color="4f81bd" w:space="0" w:sz="8" w:themeColor="accent1" w:val="single"/>
        <w:bottom w:color="4f81bd"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FC693F"/>
    <w:pPr>
      <w:spacing w:after="0" w:line="240" w:lineRule="auto"/>
    </w:pPr>
    <w:rPr>
      <w:color w:val="943634" w:themeColor="accent2" w:themeShade="0000BF"/>
    </w:rPr>
    <w:tblPr>
      <w:tblStyleRowBandSize w:val="1"/>
      <w:tblStyleColBandSize w:val="1"/>
      <w:tblInd w:w="0.0" w:type="dxa"/>
      <w:tblBorders>
        <w:top w:color="c0504d" w:space="0" w:sz="8" w:themeColor="accent2" w:val="single"/>
        <w:bottom w:color="c0504d"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FC693F"/>
    <w:pPr>
      <w:spacing w:after="0" w:line="240" w:lineRule="auto"/>
    </w:pPr>
    <w:rPr>
      <w:color w:val="76923c" w:themeColor="accent3" w:themeShade="0000BF"/>
    </w:rPr>
    <w:tblPr>
      <w:tblStyleRowBandSize w:val="1"/>
      <w:tblStyleColBandSize w:val="1"/>
      <w:tblInd w:w="0.0" w:type="dxa"/>
      <w:tblBorders>
        <w:top w:color="9bbb59" w:space="0" w:sz="8" w:themeColor="accent3" w:val="single"/>
        <w:bottom w:color="9bbb59"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FC693F"/>
    <w:pPr>
      <w:spacing w:after="0" w:line="240" w:lineRule="auto"/>
    </w:pPr>
    <w:rPr>
      <w:color w:val="5f497a" w:themeColor="accent4" w:themeShade="0000BF"/>
    </w:rPr>
    <w:tblPr>
      <w:tblStyleRowBandSize w:val="1"/>
      <w:tblStyleColBandSize w:val="1"/>
      <w:tblInd w:w="0.0" w:type="dxa"/>
      <w:tblBorders>
        <w:top w:color="8064a2" w:space="0" w:sz="8" w:themeColor="accent4" w:val="single"/>
        <w:bottom w:color="8064a2"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FC693F"/>
    <w:pPr>
      <w:spacing w:after="0" w:line="240" w:lineRule="auto"/>
    </w:pPr>
    <w:rPr>
      <w:color w:val="31849b" w:themeColor="accent5" w:themeShade="0000BF"/>
    </w:rPr>
    <w:tblPr>
      <w:tblStyleRowBandSize w:val="1"/>
      <w:tblStyleColBandSize w:val="1"/>
      <w:tblInd w:w="0.0" w:type="dxa"/>
      <w:tblBorders>
        <w:top w:color="4bacc6" w:space="0" w:sz="8" w:themeColor="accent5" w:val="single"/>
        <w:bottom w:color="4bacc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FC693F"/>
    <w:pPr>
      <w:spacing w:after="0" w:line="240" w:lineRule="auto"/>
    </w:pPr>
    <w:rPr>
      <w:color w:val="e36c0a" w:themeColor="accent6" w:themeShade="0000BF"/>
    </w:rPr>
    <w:tblPr>
      <w:tblStyleRowBandSize w:val="1"/>
      <w:tblStyleColBandSize w:val="1"/>
      <w:tblInd w:w="0.0" w:type="dxa"/>
      <w:tblBorders>
        <w:top w:color="f79646" w:space="0" w:sz="8" w:themeColor="accent6" w:val="single"/>
        <w:bottom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LightList">
    <w:name w:val="Light List"/>
    <w:basedOn w:val="TableNormal"/>
    <w:uiPriority w:val="61"/>
    <w:rsid w:val="00FC693F"/>
    <w:pPr>
      <w:spacing w:after="0" w:line="240" w:lineRule="auto"/>
    </w:p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Grid">
    <w:name w:val="Light Grid"/>
    <w:basedOn w:val="TableNormal"/>
    <w:uiPriority w:val="62"/>
    <w:rsid w:val="00CB0664"/>
    <w:pPr>
      <w:spacing w:after="0" w:line="240" w:lineRule="auto"/>
    </w:p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0" w:type="dxa"/>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0" w:type="dxa"/>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0" w:type="dxa"/>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0" w:type="dxa"/>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0" w:type="dxa"/>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0" w:type="dxa"/>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0" w:type="dxa"/>
      <w:tblBorders>
        <w:top w:color="4f81bd" w:space="0" w:sz="8" w:themeColor="accent1" w:val="single"/>
        <w:bottom w:color="4f81bd" w:space="0" w:sz="8" w:themeColor="accen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0" w:type="dxa"/>
      <w:tblBorders>
        <w:top w:color="c0504d" w:space="0" w:sz="8" w:themeColor="accent2" w:val="single"/>
        <w:bottom w:color="c0504d" w:space="0" w:sz="8" w:themeColor="accent2"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0" w:type="dxa"/>
      <w:tblBorders>
        <w:top w:color="9bbb59" w:space="0" w:sz="8" w:themeColor="accent3" w:val="single"/>
        <w:bottom w:color="9bbb59" w:space="0" w:sz="8" w:themeColor="accent3"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0" w:type="dxa"/>
      <w:tblBorders>
        <w:top w:color="8064a2" w:space="0" w:sz="8" w:themeColor="accent4" w:val="single"/>
        <w:bottom w:color="8064a2" w:space="0" w:sz="8" w:themeColor="accent4"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0" w:type="dxa"/>
      <w:tblBorders>
        <w:top w:color="4bacc6" w:space="0" w:sz="8" w:themeColor="accent5" w:val="single"/>
        <w:bottom w:color="4bacc6" w:space="0" w:sz="8" w:themeColor="accent5"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0" w:type="dxa"/>
      <w:tblBorders>
        <w:top w:color="f79646" w:space="0" w:sz="8" w:themeColor="accent6" w:val="single"/>
        <w:bottom w:color="f79646" w:space="0" w:sz="8" w:themeColor="accent6"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0" w:type="dxa"/>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0" w:type="dxa"/>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0" w:type="dxa"/>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0" w:type="dxa"/>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0" w:type="dxa"/>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0" w:type="dxa"/>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0" w:type="dxa"/>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0" w:type="dxa"/>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0" w:type="dxa"/>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0" w:type="dxa"/>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TTal1MaU8xBCfltI2/kGb/00/g==">CgMxLjA4AHIhMU1nZVF4V1JtZV9mZlN4NXRWMkNaRWpaT1p2cThEcVBa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cp:coreProperties>
</file>